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024 Hip-Hop Дорослі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Рижкова Олена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Аліна Лисікова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#18 Дарʼя Литвиненко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